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/ Garage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Gegentore / Kellertüren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61324036" name="e70d2330-1244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8226728" name="e70d2330-1244-11f1-97f0-b533f66ebc0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862132" name="ebab8a80-1244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8263967" name="ebab8a80-1244-11f1-97f0-b533f66ebc0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5324637" name="3c38e100-1245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8922348" name="3c38e100-1245-11f1-97f0-b533f66ebc0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94619797" name="4979abb0-1245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268174" name="4979abb0-1245-11f1-97f0-b533f66ebc0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5885132" name="e4c60aa0-124a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3394826" name="e4c60aa0-124a-11f1-97f0-b533f66ebc0e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4467063" name="e8a40820-124a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8624804" name="e8a40820-124a-11f1-97f0-b533f66ebc0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1349026" name="0f4a22c0-124b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934011" name="0f4a22c0-124b-11f1-97f0-b533f66ebc0e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9069945" name="127216b0-124b-11f1-97f0-b533f66ebc0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6493099" name="127216b0-124b-11f1-97f0-b533f66ebc0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Hölzlistrasse 14, 8580 Amriswil</w:t>
          </w:r>
        </w:p>
        <w:p>
          <w:pPr>
            <w:spacing w:before="0" w:after="0"/>
          </w:pPr>
          <w:r>
            <w:t>757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